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56" w:type="dxa"/>
        <w:tblLook w:val="01E0" w:firstRow="1" w:lastRow="1" w:firstColumn="1" w:lastColumn="1" w:noHBand="0" w:noVBand="0"/>
      </w:tblPr>
      <w:tblGrid>
        <w:gridCol w:w="6947"/>
        <w:gridCol w:w="8509"/>
      </w:tblGrid>
      <w:tr w:rsidR="007805AD" w:rsidRPr="00B06408" w14:paraId="6129049A" w14:textId="77777777" w:rsidTr="007805AD">
        <w:trPr>
          <w:trHeight w:val="822"/>
        </w:trPr>
        <w:tc>
          <w:tcPr>
            <w:tcW w:w="6947" w:type="dxa"/>
            <w:shd w:val="clear" w:color="auto" w:fill="FFFFFF"/>
          </w:tcPr>
          <w:p w14:paraId="0DD9C73C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spacing w:after="0" w:line="240" w:lineRule="auto"/>
              <w:ind w:left="68"/>
              <w:jc w:val="center"/>
              <w:rPr>
                <w:rFonts w:cs="Times New Roman"/>
                <w:b/>
                <w:iCs/>
                <w:w w:val="90"/>
                <w:szCs w:val="26"/>
              </w:rPr>
            </w:pPr>
            <w:r w:rsidRPr="00B06408">
              <w:rPr>
                <w:rFonts w:cs="Times New Roman"/>
                <w:b/>
                <w:iCs/>
                <w:w w:val="90"/>
                <w:szCs w:val="26"/>
              </w:rPr>
              <w:t>BỘ NÔNG NGHIỆP VÀ MÔI TRƯỜNG</w:t>
            </w:r>
          </w:p>
          <w:p w14:paraId="76BCFF7E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spacing w:after="0" w:line="240" w:lineRule="auto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B06408">
              <w:rPr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8240" behindDoc="0" locked="0" layoutInCell="1" allowOverlap="1" wp14:anchorId="0D9DBDF5" wp14:editId="3848A6D6">
                      <wp:simplePos x="0" y="0"/>
                      <wp:positionH relativeFrom="column">
                        <wp:posOffset>1617676</wp:posOffset>
                      </wp:positionH>
                      <wp:positionV relativeFrom="paragraph">
                        <wp:posOffset>66751</wp:posOffset>
                      </wp:positionV>
                      <wp:extent cx="1229360" cy="0"/>
                      <wp:effectExtent l="0" t="0" r="27940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93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19880" id="Straight Connector 12" o:spid="_x0000_s1026" style="position:absolute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27.4pt,5.25pt" to="224.2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u5ysAEAAEgDAAAOAAAAZHJzL2Uyb0RvYy54bWysU8Fu2zAMvQ/YPwi6L3ZSLNi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" strokeweight=".5pt"/>
                  </w:pict>
                </mc:Fallback>
              </mc:AlternateContent>
            </w:r>
          </w:p>
          <w:p w14:paraId="4BA2758A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spacing w:after="0" w:line="240" w:lineRule="auto"/>
              <w:jc w:val="center"/>
              <w:rPr>
                <w:rFonts w:cs="Times New Roman"/>
                <w:iCs/>
                <w:spacing w:val="-10"/>
                <w:sz w:val="28"/>
                <w:szCs w:val="28"/>
              </w:rPr>
            </w:pPr>
          </w:p>
        </w:tc>
        <w:tc>
          <w:tcPr>
            <w:tcW w:w="8509" w:type="dxa"/>
            <w:shd w:val="clear" w:color="auto" w:fill="FFFFFF"/>
          </w:tcPr>
          <w:p w14:paraId="32841736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spacing w:after="0" w:line="240" w:lineRule="auto"/>
              <w:jc w:val="center"/>
              <w:rPr>
                <w:rFonts w:cs="Times New Roman"/>
                <w:b/>
                <w:iCs/>
                <w:w w:val="90"/>
                <w:szCs w:val="26"/>
              </w:rPr>
            </w:pPr>
            <w:r w:rsidRPr="00B06408">
              <w:rPr>
                <w:rFonts w:cs="Times New Roman"/>
                <w:b/>
                <w:iCs/>
                <w:w w:val="90"/>
                <w:szCs w:val="26"/>
              </w:rPr>
              <w:t>CỘNG HÒA XÃ HỘI CHỦ NGHĨA VIỆT NAM</w:t>
            </w:r>
          </w:p>
          <w:p w14:paraId="107B318F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spacing w:after="0" w:line="240" w:lineRule="auto"/>
              <w:jc w:val="center"/>
              <w:rPr>
                <w:rFonts w:cs="Times New Roman"/>
                <w:b/>
                <w:iCs/>
                <w:w w:val="90"/>
                <w:sz w:val="28"/>
                <w:szCs w:val="28"/>
              </w:rPr>
            </w:pPr>
            <w:r w:rsidRPr="00B06408">
              <w:rPr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7216" behindDoc="0" locked="0" layoutInCell="1" allowOverlap="1" wp14:anchorId="789BD996" wp14:editId="0DF754F1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239395</wp:posOffset>
                      </wp:positionV>
                      <wp:extent cx="2048510" cy="0"/>
                      <wp:effectExtent l="0" t="0" r="2794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8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E6232" id="Straight Connector 11" o:spid="_x0000_s1026" style="position:absolute;z-index:251657216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27.35pt,18.85pt" to="288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zpOrwEAAEgDAAAOAAAAZHJzL2Uyb0RvYy54bWysU8Fu2zAMvQ/YPwi6L3aytS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" strokeweight=".5pt"/>
                  </w:pict>
                </mc:Fallback>
              </mc:AlternateContent>
            </w:r>
            <w:r w:rsidRPr="00B06408">
              <w:rPr>
                <w:rFonts w:cs="Times New Roman"/>
                <w:b/>
                <w:iCs/>
                <w:sz w:val="28"/>
                <w:szCs w:val="28"/>
              </w:rPr>
              <w:t>Độc lập - Tự do - Hạnh phúc</w:t>
            </w:r>
          </w:p>
        </w:tc>
      </w:tr>
      <w:tr w:rsidR="007805AD" w:rsidRPr="00B06408" w14:paraId="2652C7D3" w14:textId="77777777" w:rsidTr="007805AD">
        <w:trPr>
          <w:trHeight w:val="180"/>
        </w:trPr>
        <w:tc>
          <w:tcPr>
            <w:tcW w:w="6947" w:type="dxa"/>
            <w:shd w:val="clear" w:color="auto" w:fill="FFFFFF"/>
          </w:tcPr>
          <w:p w14:paraId="7DA276FC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jc w:val="center"/>
              <w:rPr>
                <w:rFonts w:cs="Times New Roman"/>
                <w:b/>
                <w:iCs/>
                <w:w w:val="90"/>
                <w:sz w:val="28"/>
                <w:szCs w:val="28"/>
              </w:rPr>
            </w:pPr>
          </w:p>
        </w:tc>
        <w:tc>
          <w:tcPr>
            <w:tcW w:w="8509" w:type="dxa"/>
            <w:shd w:val="clear" w:color="auto" w:fill="FFFFFF"/>
          </w:tcPr>
          <w:p w14:paraId="5CBBA917" w14:textId="77777777" w:rsidR="007805AD" w:rsidRPr="00B06408" w:rsidRDefault="007805AD" w:rsidP="00B06408">
            <w:pPr>
              <w:keepNext/>
              <w:widowControl w:val="0"/>
              <w:tabs>
                <w:tab w:val="left" w:pos="2700"/>
              </w:tabs>
              <w:jc w:val="center"/>
              <w:rPr>
                <w:rFonts w:cs="Times New Roman"/>
                <w:b/>
                <w:iCs/>
                <w:w w:val="90"/>
                <w:sz w:val="28"/>
                <w:szCs w:val="28"/>
              </w:rPr>
            </w:pPr>
            <w:r w:rsidRPr="00B06408">
              <w:rPr>
                <w:rFonts w:cs="Times New Roman"/>
                <w:i/>
                <w:sz w:val="28"/>
                <w:szCs w:val="28"/>
              </w:rPr>
              <w:t>Hà Nội, ngày       tháng       năm 2026</w:t>
            </w:r>
          </w:p>
        </w:tc>
      </w:tr>
    </w:tbl>
    <w:p w14:paraId="50C8B5C7" w14:textId="77777777" w:rsidR="005B3E85" w:rsidRPr="00B06408" w:rsidRDefault="008D36AD" w:rsidP="00B06408">
      <w:pPr>
        <w:jc w:val="center"/>
      </w:pPr>
      <w:r w:rsidRPr="00B06408">
        <w:rPr>
          <w:b/>
          <w:sz w:val="28"/>
        </w:rPr>
        <w:br/>
        <w:t>CHI PHÍ TUÂN THỦ THỦ TỤC HÀNH CHÍNH TRONG DỰ THẢO NGHỊ ĐỊNH</w:t>
      </w:r>
    </w:p>
    <w:p w14:paraId="3EF2821D" w14:textId="77777777" w:rsidR="005B3E85" w:rsidRPr="00B06408" w:rsidRDefault="008D36AD" w:rsidP="00B06408">
      <w:r w:rsidRPr="00B06408">
        <w:rPr>
          <w:b/>
        </w:rPr>
        <w:t>TÊN THỦ TỤC HÀNH CHÍNH: Thành lập khu nông nghiệp ứng dụng công nghệ cao</w:t>
      </w:r>
    </w:p>
    <w:p w14:paraId="78765ECF" w14:textId="77777777" w:rsidR="005B3E85" w:rsidRPr="00B06408" w:rsidRDefault="008D36AD" w:rsidP="00B06408">
      <w:r w:rsidRPr="00B06408">
        <w:rPr>
          <w:b/>
        </w:rPr>
        <w:t>I. CHI PHÍ TUÂN THỦ THỦ TỤC HÀNH CHÍNH DỰ KIẾN BAN HÀNH MỚI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3"/>
        <w:gridCol w:w="2127"/>
        <w:gridCol w:w="1502"/>
        <w:gridCol w:w="1020"/>
        <w:gridCol w:w="1134"/>
        <w:gridCol w:w="1247"/>
        <w:gridCol w:w="1191"/>
        <w:gridCol w:w="964"/>
        <w:gridCol w:w="1588"/>
        <w:gridCol w:w="1247"/>
        <w:gridCol w:w="1588"/>
      </w:tblGrid>
      <w:tr w:rsidR="00860CE8" w:rsidRPr="00B06408" w14:paraId="6E212E7E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2027F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A9A61E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công việc khi thực hiện TTHC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5684B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hoạt động/ cách thức thực hiện cụ thể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2E6D0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Thời gian thực hiện (giờ)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1A35E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TNBQ/ 01 giờ làm việc (đồng)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92E93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chi phí thuê tư vấn, dịch vụ (đồng)</w:t>
            </w: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0A887A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phí, lệ phí, chi phí khác (đồng)</w:t>
            </w: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22768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lần thực hiện/ 01 năm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29FA7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lượng đối tượng tuân thủ/01 năm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79ECB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Chi phí thực hiện TTHC (đồng)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7AE14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 chi phí thực hiện TTHC/ 01 năm (đồng)</w:t>
            </w:r>
          </w:p>
        </w:tc>
      </w:tr>
      <w:tr w:rsidR="00860CE8" w:rsidRPr="00B06408" w14:paraId="5034312A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017F8E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870DB9" w14:textId="12C72575" w:rsidR="00860CE8" w:rsidRPr="00171FCD" w:rsidRDefault="00860CE8" w:rsidP="00171FCD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B06408">
              <w:rPr>
                <w:rFonts w:cs="Times New Roman"/>
                <w:szCs w:val="26"/>
              </w:rPr>
              <w:t>Chuẩn bị hồ sơ</w:t>
            </w:r>
            <w:r w:rsidR="00171FCD">
              <w:rPr>
                <w:rFonts w:cs="Times New Roman"/>
                <w:szCs w:val="26"/>
                <w:lang w:val="vi-VN"/>
              </w:rPr>
              <w:t xml:space="preserve"> (HS)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2679AE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16CB45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8105B5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C4E37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57500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A609C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D25DC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647B9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6.</w:t>
            </w:r>
            <w:r w:rsidR="00533AD7" w:rsidRPr="00B06408">
              <w:rPr>
                <w:rFonts w:cs="Times New Roman"/>
                <w:szCs w:val="26"/>
              </w:rPr>
              <w:t>974.198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E59FE7" w14:textId="77777777" w:rsidR="00860CE8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139.483.960</w:t>
            </w:r>
          </w:p>
        </w:tc>
      </w:tr>
      <w:tr w:rsidR="00860CE8" w:rsidRPr="00B06408" w14:paraId="28416C95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F06B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1.1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C0F730" w14:textId="77777777" w:rsidR="00860CE8" w:rsidRPr="00B06408" w:rsidRDefault="00860CE8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1:</w:t>
            </w:r>
            <w:r w:rsidRPr="00B06408">
              <w:rPr>
                <w:rFonts w:cs="Times New Roman"/>
                <w:szCs w:val="26"/>
              </w:rPr>
              <w:br/>
            </w:r>
            <w:r w:rsidRPr="00B06408">
              <w:rPr>
                <w:rFonts w:cs="Times New Roman"/>
                <w:szCs w:val="26"/>
              </w:rPr>
              <w:br/>
              <w:t>Tờ trình đề nghị thành lập khu nông nghiệp ứng dụng công nghệ cao.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D7D783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Lập hồ sơ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7385B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DDC87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60A1A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253E8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DCC53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86B8B5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68B69F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32B47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905.740</w:t>
            </w:r>
          </w:p>
        </w:tc>
      </w:tr>
      <w:tr w:rsidR="00533AD7" w:rsidRPr="00B06408" w14:paraId="4A9860E2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EF4A9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1.2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0CB6F4" w14:textId="77777777" w:rsidR="00533AD7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2:</w:t>
            </w:r>
            <w:r w:rsidRPr="00B06408">
              <w:rPr>
                <w:rFonts w:cs="Times New Roman"/>
                <w:szCs w:val="26"/>
              </w:rPr>
              <w:br/>
            </w:r>
            <w:r w:rsidRPr="00B06408">
              <w:rPr>
                <w:rFonts w:cs="Times New Roman"/>
                <w:szCs w:val="26"/>
              </w:rPr>
              <w:br/>
              <w:t xml:space="preserve">Đề án thành lập </w:t>
            </w:r>
            <w:r w:rsidRPr="00B06408">
              <w:rPr>
                <w:rFonts w:cs="Times New Roman"/>
                <w:szCs w:val="26"/>
              </w:rPr>
              <w:lastRenderedPageBreak/>
              <w:t>khu nông nghiệp ứng dụng công nghệ cao.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D3887B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lastRenderedPageBreak/>
              <w:t>In ấn, photo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27A85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150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72847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4FFE0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D0381D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05A2E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464C68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EE143C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6.793.050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8B35B5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135.861.000</w:t>
            </w:r>
          </w:p>
        </w:tc>
      </w:tr>
      <w:tr w:rsidR="00533AD7" w:rsidRPr="00B06408" w14:paraId="787EEC18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C988F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97E417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hồ sơ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160BF7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D5D2C0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030FA7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7C55D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F58FE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9DEAA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3F034D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6E4829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D326A9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860CE8" w:rsidRPr="00B06408" w14:paraId="1DA3D13C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34589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378D12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phí, lệ phí, chi phí khác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2BBAD1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AA9E2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81D07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26B1E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83F1DA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E22E4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16642F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0E4BB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7BBA3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860CE8" w:rsidRPr="00B06408" w14:paraId="23DA5E2F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9EAAF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3.1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107F3F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Phí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EE675B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FFF53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6FDD3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860F0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FA374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26CB0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4787A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2CB58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3DBF22" w14:textId="77777777" w:rsidR="00860CE8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860CE8" w:rsidRPr="00B06408" w14:paraId="46433C98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5BFAF5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3.2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B74039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Lệ phí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27C5E4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DF86F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4A2C2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8C3C92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FC583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D067F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31DEA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3777A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F6D482" w14:textId="77777777" w:rsidR="00860CE8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860CE8" w:rsidRPr="00B06408" w14:paraId="42805068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7863FE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3.3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A0D9C5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Chi phí khác (nếu có)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CF33E2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062C5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E0954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CC503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2E230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027D3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8B61C1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3205B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127787" w14:textId="77777777" w:rsidR="00860CE8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533AD7" w:rsidRPr="00B06408" w14:paraId="45AE29ED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9981DE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18048E" w14:textId="77777777" w:rsidR="00533AD7" w:rsidRPr="00B06408" w:rsidRDefault="00533AD7" w:rsidP="00ED6E7B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bị, phục vụ việc kiểm tra, đánh giá của cơ quan có thẩm quyền (nếu có)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738C6E" w14:textId="77777777" w:rsidR="00533AD7" w:rsidRPr="00B06408" w:rsidRDefault="00533AD7" w:rsidP="00ED6E7B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bị, phục vụ việc kiểm tra, đánh giá của cơ quan có thẩm quyền (nếu có)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DF57CA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37B59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3DB665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8B3369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3FFA2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6C1D5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AF039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28FE3C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533AD7" w:rsidRPr="00B06408" w14:paraId="21742231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8B32AD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5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23FEED" w14:textId="77777777" w:rsidR="00533AD7" w:rsidRPr="00B06408" w:rsidRDefault="00533AD7" w:rsidP="00ED6E7B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Công việc khác (nếu có)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F78909" w14:textId="77777777" w:rsidR="00533AD7" w:rsidRPr="00B06408" w:rsidRDefault="00533AD7" w:rsidP="00ED6E7B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Công việc khác (nếu có)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510E4A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9DF59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E2767F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E8B02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BB26C7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CB933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DC30B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451CF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533AD7" w:rsidRPr="00B06408" w14:paraId="623F4064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50871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</w:t>
            </w: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5A8C23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Nhận kết quả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BF0962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Nhận kết quả</w:t>
            </w: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D7D94E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B863F8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E00ABE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08F95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530C3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07C8F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B637D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88700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533AD7" w:rsidRPr="00B06408" w14:paraId="55637BBD" w14:textId="77777777" w:rsidTr="00B06408">
        <w:trPr>
          <w:jc w:val="center"/>
        </w:trPr>
        <w:tc>
          <w:tcPr>
            <w:tcW w:w="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9639D6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3583BC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</w:t>
            </w:r>
          </w:p>
        </w:tc>
        <w:tc>
          <w:tcPr>
            <w:tcW w:w="15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0B9797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C362F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B8287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F4765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6D4BD6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03353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1D9570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FAB956" w14:textId="77777777" w:rsidR="00533AD7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7.110.059</w:t>
            </w:r>
          </w:p>
        </w:tc>
        <w:tc>
          <w:tcPr>
            <w:tcW w:w="158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A4F54D" w14:textId="77777777" w:rsidR="00533AD7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142.201.180</w:t>
            </w:r>
          </w:p>
        </w:tc>
      </w:tr>
    </w:tbl>
    <w:p w14:paraId="648EE9A9" w14:textId="77777777" w:rsidR="007805AD" w:rsidRPr="00B06408" w:rsidRDefault="007805AD" w:rsidP="00B06408">
      <w:pPr>
        <w:rPr>
          <w:sz w:val="25"/>
        </w:rPr>
      </w:pPr>
      <w:r w:rsidRPr="00B06408">
        <w:rPr>
          <w:sz w:val="25"/>
        </w:rPr>
        <w:br w:type="page"/>
      </w:r>
    </w:p>
    <w:p w14:paraId="59A6D6BA" w14:textId="77777777" w:rsidR="007805AD" w:rsidRPr="00B06408" w:rsidRDefault="007805AD" w:rsidP="00B06408">
      <w:r w:rsidRPr="00B06408">
        <w:rPr>
          <w:b/>
        </w:rPr>
        <w:lastRenderedPageBreak/>
        <w:t>TÊN THỦ TỤC HÀNH CHÍNH 2: Mở rộng khu nông nghiệp ứng dụng công nghệ cao</w:t>
      </w:r>
    </w:p>
    <w:p w14:paraId="708891B5" w14:textId="77777777" w:rsidR="007805AD" w:rsidRPr="00B06408" w:rsidRDefault="007805AD" w:rsidP="00B06408">
      <w:r w:rsidRPr="00B06408">
        <w:rPr>
          <w:b/>
        </w:rPr>
        <w:t>I. CHI PHÍ TUÂN THỦ THỦ TỤC HÀNH CHÍNH HIỆN TẠI HOẶC DỰ KIẾN BAN HÀNH MỚI</w:t>
      </w:r>
    </w:p>
    <w:tbl>
      <w:tblPr>
        <w:tblStyle w:val="TableGrid"/>
        <w:tblW w:w="15210" w:type="dxa"/>
        <w:jc w:val="center"/>
        <w:tblLook w:val="04A0" w:firstRow="1" w:lastRow="0" w:firstColumn="1" w:lastColumn="0" w:noHBand="0" w:noVBand="1"/>
      </w:tblPr>
      <w:tblGrid>
        <w:gridCol w:w="672"/>
        <w:gridCol w:w="2307"/>
        <w:gridCol w:w="1816"/>
        <w:gridCol w:w="867"/>
        <w:gridCol w:w="1306"/>
        <w:gridCol w:w="1449"/>
        <w:gridCol w:w="1361"/>
        <w:gridCol w:w="918"/>
        <w:gridCol w:w="1428"/>
        <w:gridCol w:w="1330"/>
        <w:gridCol w:w="1756"/>
      </w:tblGrid>
      <w:tr w:rsidR="00860CE8" w:rsidRPr="00B06408" w14:paraId="7A32E659" w14:textId="77777777" w:rsidTr="00B06408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4ABB6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05030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công việc khi thực hiện TTHC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516FB2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hoạt động/ cách thức thực hiện cụ thể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36BED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Thời gian thực hiện (giờ)</w:t>
            </w: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43A99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TNBQ/ 01 giờ làm việc (đồng)</w:t>
            </w: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CD661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chi phí thuê tư vấn, dịch vụ (đồng)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D2333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phí, lệ phí, chi phí khác (đồng)</w:t>
            </w: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04451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lần thực hiện/ 01 năm</w:t>
            </w: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DB312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lượng đối tượng tuân thủ/ 01 năm</w:t>
            </w: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F8E4E1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Chi phí thực hiện TTHC (đồng)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716B6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 chi phí thực hiện TTHC/ 01 năm (đồng)</w:t>
            </w:r>
          </w:p>
        </w:tc>
      </w:tr>
      <w:tr w:rsidR="00533AD7" w:rsidRPr="00B06408" w14:paraId="3868453B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BBD58D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FC4761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 hồ sơ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4B472D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F67BC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F6CFB0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8A89B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D16E1F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7A69C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39371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04070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6.974.198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8DCFC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139.483.960</w:t>
            </w:r>
          </w:p>
        </w:tc>
      </w:tr>
      <w:tr w:rsidR="00533AD7" w:rsidRPr="00B06408" w14:paraId="304AB4C5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34B6A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1.1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50489C" w14:textId="77777777" w:rsidR="004539F0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1:</w:t>
            </w:r>
          </w:p>
          <w:p w14:paraId="6AFE72FE" w14:textId="77777777" w:rsidR="00533AD7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Tờ trình đề nghị mở rộng khu nông nghiệp ứng dụng công nghệ cao.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8E70CF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Lập hồ sơ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8A9CD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AF2C8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4B59C2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BF3BD9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67BB8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92707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F0EB6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82CEF7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905.740</w:t>
            </w:r>
          </w:p>
        </w:tc>
      </w:tr>
      <w:tr w:rsidR="00533AD7" w:rsidRPr="00B06408" w14:paraId="13755B73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05B7A4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1.2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62F2C2" w14:textId="77777777" w:rsidR="004539F0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2:</w:t>
            </w:r>
          </w:p>
          <w:p w14:paraId="3207D0B2" w14:textId="77777777" w:rsidR="00533AD7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Đề án mở rộng khu nông nghiệp ứng dụng công nghệ cao.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DE1CCB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In ấn, photo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0399AD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150</w:t>
            </w: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2B341F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7B84E5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A613C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521AFA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E1C68F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8B1857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6.793.050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31AAE1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135.861.000</w:t>
            </w:r>
          </w:p>
        </w:tc>
      </w:tr>
      <w:tr w:rsidR="00533AD7" w:rsidRPr="00B06408" w14:paraId="57E076E7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41F8DC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F4DE99" w14:textId="77777777" w:rsidR="00533AD7" w:rsidRPr="00B06408" w:rsidRDefault="00533AD7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hồ sơ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0C62C9" w14:textId="77777777" w:rsidR="00533AD7" w:rsidRPr="00B06408" w:rsidRDefault="00533AD7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366C46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E47633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9741EB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C8A178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E77547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8AE1DC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07902F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333E0E" w14:textId="77777777" w:rsidR="00533AD7" w:rsidRPr="00B06408" w:rsidRDefault="00533AD7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860CE8" w:rsidRPr="00B06408" w14:paraId="49746F5A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3E514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C04CE8" w14:textId="77777777" w:rsidR="00860CE8" w:rsidRPr="00B06408" w:rsidRDefault="00860CE8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phí, lệ phí, chi phí khác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534AC1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67AC39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46E5F1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F0233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83FEEC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D78CEF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46879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CB77E2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C2C10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860CE8" w:rsidRPr="00B06408" w14:paraId="7E9C5572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E0BDE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E29B44" w14:textId="77777777" w:rsidR="00860CE8" w:rsidRPr="00B06408" w:rsidRDefault="00860CE8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bị, phục vụ việc kiểm tra, đánh giá của cơ quan có thẩm quyền (nếu có)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6B50B3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03CA6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79AAEA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9E9B6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BC10A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D717B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B62498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A6B5E2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9C70B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860CE8" w:rsidRPr="00B06408" w14:paraId="3C62E79E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86EF1F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lastRenderedPageBreak/>
              <w:t>5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906A14" w14:textId="77777777" w:rsidR="00860CE8" w:rsidRPr="00B06408" w:rsidRDefault="00860CE8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Công việc khác (nếu có)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4257BC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2C924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F566FE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7D0201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C2B12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125E3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B516EE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3D961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B3738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860CE8" w:rsidRPr="00B06408" w14:paraId="47E60C1F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5C6460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8397C2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Nhận kết quả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61C1FF" w14:textId="77777777" w:rsidR="00860CE8" w:rsidRPr="00B06408" w:rsidRDefault="00860CE8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5C2947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A87A3B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6629CA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5DE3B3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F54882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EB6E14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EAE0B6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BB923D" w14:textId="77777777" w:rsidR="00860CE8" w:rsidRPr="00B06408" w:rsidRDefault="00860CE8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4539F0" w:rsidRPr="00B06408" w14:paraId="670C15F0" w14:textId="77777777" w:rsidTr="00B06408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6BD28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7994DC" w14:textId="77777777" w:rsidR="004539F0" w:rsidRPr="00B06408" w:rsidRDefault="004539F0" w:rsidP="00B06408">
            <w:pPr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 xml:space="preserve">TỔNG 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509EC1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Chỉ tính chi phí chuẩn bị hồ sơ</w:t>
            </w: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E71BF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0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29BCD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3F18B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A4FC2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6B2B4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692AD2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9CB22C" w14:textId="77777777" w:rsidR="004539F0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7.110.059</w:t>
            </w:r>
          </w:p>
        </w:tc>
        <w:tc>
          <w:tcPr>
            <w:tcW w:w="17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6C33CE" w14:textId="77777777" w:rsidR="004539F0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142.201.180</w:t>
            </w:r>
          </w:p>
        </w:tc>
      </w:tr>
    </w:tbl>
    <w:p w14:paraId="55B2898E" w14:textId="77777777" w:rsidR="004539F0" w:rsidRPr="00B06408" w:rsidRDefault="004539F0" w:rsidP="00B06408">
      <w:pPr>
        <w:rPr>
          <w:b/>
        </w:rPr>
      </w:pPr>
    </w:p>
    <w:p w14:paraId="3D53DF9B" w14:textId="77777777" w:rsidR="004539F0" w:rsidRPr="00B06408" w:rsidRDefault="004539F0" w:rsidP="00B06408">
      <w:pPr>
        <w:rPr>
          <w:b/>
        </w:rPr>
      </w:pPr>
      <w:r w:rsidRPr="00B06408">
        <w:rPr>
          <w:b/>
        </w:rPr>
        <w:br w:type="page"/>
      </w:r>
    </w:p>
    <w:p w14:paraId="55B6210A" w14:textId="77777777" w:rsidR="008D36AD" w:rsidRPr="00B06408" w:rsidRDefault="008D36AD" w:rsidP="00B06408">
      <w:r w:rsidRPr="00B06408">
        <w:rPr>
          <w:b/>
        </w:rPr>
        <w:lastRenderedPageBreak/>
        <w:t>TÊN THỦ TỤC HÀNH CHÍNH 3: Điều chỉnh khu nông nghiệp ứng dụng công nghệ cao</w:t>
      </w:r>
    </w:p>
    <w:p w14:paraId="471E4D68" w14:textId="77777777" w:rsidR="008D36AD" w:rsidRPr="00B06408" w:rsidRDefault="008D36AD" w:rsidP="00B06408">
      <w:r w:rsidRPr="00B06408">
        <w:rPr>
          <w:b/>
        </w:rPr>
        <w:t>I. CHI PHÍ TUÂN THỦ THỦ TỤC HÀNH CHÍNH HIỆN TẠI HOẶC DỰ KIẾN BAN HÀNH MỚI</w:t>
      </w:r>
    </w:p>
    <w:tbl>
      <w:tblPr>
        <w:tblStyle w:val="TableGrid"/>
        <w:tblW w:w="16154" w:type="dxa"/>
        <w:jc w:val="center"/>
        <w:tblLook w:val="04A0" w:firstRow="1" w:lastRow="0" w:firstColumn="1" w:lastColumn="0" w:noHBand="0" w:noVBand="1"/>
      </w:tblPr>
      <w:tblGrid>
        <w:gridCol w:w="672"/>
        <w:gridCol w:w="2307"/>
        <w:gridCol w:w="1816"/>
        <w:gridCol w:w="1084"/>
        <w:gridCol w:w="1694"/>
        <w:gridCol w:w="1551"/>
        <w:gridCol w:w="1510"/>
        <w:gridCol w:w="1063"/>
        <w:gridCol w:w="1368"/>
        <w:gridCol w:w="1427"/>
        <w:gridCol w:w="1662"/>
      </w:tblGrid>
      <w:tr w:rsidR="004539F0" w:rsidRPr="00B06408" w14:paraId="57ECB942" w14:textId="77777777" w:rsidTr="00B06408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8C614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7CBA1B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công việc khi thực hiện TTHC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FC8B6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hoạt động/ cách thức thực hiện cụ thể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7DCAD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Thời gian thực hiện (giờ)</w:t>
            </w: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DB3F5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TNBQ/ 01 giờ làm việc (đồng)</w:t>
            </w: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19F75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chi phí thuê tư vấn, dịch vụ (đồng)</w:t>
            </w: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33E0A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phí, lệ phí, chi phí khác (đồng)</w:t>
            </w: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3DA10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lần thực hiện/ 01 năm</w:t>
            </w: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58A01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lượng đối tượng tuân thủ/ 01 năm</w:t>
            </w: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02F5C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Chi phí thực hiện TTHC (đồng)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9B1E7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 chi phí thực hiện TTHC/ 01 năm (đồng)</w:t>
            </w:r>
          </w:p>
        </w:tc>
      </w:tr>
      <w:tr w:rsidR="004539F0" w:rsidRPr="00B06408" w14:paraId="66343761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8C06B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EBAB33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 hồ sơ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1386E3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2A979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076A7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8CC1A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EF17B0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6C8EE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B4320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F104A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6.974.198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4C2BA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139.483.960</w:t>
            </w:r>
          </w:p>
        </w:tc>
      </w:tr>
      <w:tr w:rsidR="004539F0" w:rsidRPr="00B06408" w14:paraId="456BC861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3D728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1.1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5FB3A1" w14:textId="77777777" w:rsidR="004539F0" w:rsidRPr="00B06408" w:rsidRDefault="004539F0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1:</w:t>
            </w:r>
          </w:p>
          <w:p w14:paraId="5E7B1ACD" w14:textId="77777777" w:rsidR="004539F0" w:rsidRPr="00B06408" w:rsidRDefault="004539F0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Tờ trình đề nghị điều chỉnh khu nông nghiệp ứng dụng công nghệ cao.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C01938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Lập hồ sơ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943EA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34672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6739B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1EBBF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1D9DF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41DF2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1AAD8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7F6C55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905.740</w:t>
            </w:r>
          </w:p>
        </w:tc>
      </w:tr>
      <w:tr w:rsidR="004539F0" w:rsidRPr="00B06408" w14:paraId="57CC8F04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F3005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1.2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61C26E" w14:textId="77777777" w:rsidR="004539F0" w:rsidRPr="00B06408" w:rsidRDefault="004539F0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2:</w:t>
            </w:r>
          </w:p>
          <w:p w14:paraId="746CDD36" w14:textId="77777777" w:rsidR="004539F0" w:rsidRPr="00B06408" w:rsidRDefault="004539F0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Đề án điều chỉnh khu nông nghiệp ứng dụng công nghệ cao.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6F4600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In ấn, photo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DD185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150</w:t>
            </w: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FB66C5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A2710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D5FA3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EE164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D9A870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1FBA3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6.793.050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3693A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135.861.000</w:t>
            </w:r>
          </w:p>
        </w:tc>
      </w:tr>
      <w:tr w:rsidR="004539F0" w:rsidRPr="00B06408" w14:paraId="7476AF85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97829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7AAC09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hồ sơ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26976F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8C3FB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75006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9D871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53AFF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920B7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CFB15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D27AB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BBB0B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4539F0" w:rsidRPr="00B06408" w14:paraId="247DC9B7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38821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E49C06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phí, lệ phí, chi phí khác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429E4C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BF96D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0B5A2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8F4B8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51A2C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DEAE9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DCD23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78548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4F97C2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4539F0" w:rsidRPr="00B06408" w14:paraId="7F6E4E29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B03BF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F914F8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 xml:space="preserve">Chuẩn bị, phục vụ việc kiểm tra, đánh giá của cơ quan có thẩm quyền (nếu </w:t>
            </w:r>
            <w:r w:rsidRPr="00B06408">
              <w:rPr>
                <w:rFonts w:cs="Times New Roman"/>
                <w:szCs w:val="26"/>
              </w:rPr>
              <w:lastRenderedPageBreak/>
              <w:t>có)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A66EAC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F08AA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035400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BA541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39239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172FE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954E7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EF0E4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02BF3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4539F0" w:rsidRPr="00B06408" w14:paraId="55D11991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B9690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5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FF7F11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Công việc khác (nếu có)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BAB899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487E2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1C7D5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00CD5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D35E6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DA35D2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4F71E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D2C3F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B4313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</w:t>
            </w:r>
          </w:p>
        </w:tc>
      </w:tr>
      <w:tr w:rsidR="004539F0" w:rsidRPr="00B06408" w14:paraId="36BCC21C" w14:textId="77777777" w:rsidTr="004539F0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CEC2EB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</w:t>
            </w: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1889CA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Nhận kết quả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6ACABF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F0DC5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422FC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30B3C5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6D86C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D83DA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C24D2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173D1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90814B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4539F0" w:rsidRPr="00B06408" w14:paraId="6698DBA5" w14:textId="77777777" w:rsidTr="00B06408">
        <w:trPr>
          <w:jc w:val="center"/>
        </w:trPr>
        <w:tc>
          <w:tcPr>
            <w:tcW w:w="6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6F77EE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3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588B14" w14:textId="77777777" w:rsidR="004539F0" w:rsidRPr="00B06408" w:rsidRDefault="004539F0" w:rsidP="00B06408">
            <w:pPr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 xml:space="preserve">TỔNG </w:t>
            </w:r>
          </w:p>
        </w:tc>
        <w:tc>
          <w:tcPr>
            <w:tcW w:w="18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DC38CA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Chỉ tính chi phí chuẩn bị hồ sơ</w:t>
            </w:r>
          </w:p>
        </w:tc>
        <w:tc>
          <w:tcPr>
            <w:tcW w:w="1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7B628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6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7FDF1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9EA28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CEE2F6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E5D08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7DD117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CB3778" w14:textId="77777777" w:rsidR="004539F0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7.110.059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1BE7D0" w14:textId="77777777" w:rsidR="004539F0" w:rsidRPr="00B06408" w:rsidRDefault="004539F0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142.201.180</w:t>
            </w:r>
          </w:p>
        </w:tc>
      </w:tr>
    </w:tbl>
    <w:p w14:paraId="112F34EB" w14:textId="77777777" w:rsidR="008D36AD" w:rsidRPr="00B06408" w:rsidRDefault="008D36AD" w:rsidP="00B06408">
      <w:r w:rsidRPr="00B06408">
        <w:br w:type="page"/>
      </w:r>
      <w:r w:rsidRPr="00B06408">
        <w:rPr>
          <w:b/>
        </w:rPr>
        <w:lastRenderedPageBreak/>
        <w:t>TÊN THỦ TỤC HÀNH CHÍNH 4: Xác nhận dự án đầu tư đáp ứng tiêu chí thực hiện hoạt động công nghệ cao trong khu nông nghiệp ứng dụng công nghệ cao</w:t>
      </w:r>
    </w:p>
    <w:p w14:paraId="5B0DC508" w14:textId="77777777" w:rsidR="008D36AD" w:rsidRPr="00B06408" w:rsidRDefault="008D36AD" w:rsidP="00B06408">
      <w:r w:rsidRPr="00B06408">
        <w:rPr>
          <w:b/>
        </w:rPr>
        <w:t>I. CHI PHÍ TUÂN THỦ THỦ TỤC HÀNH CHÍNH HIỆN TẠI HOẶC DỰ KIẾN BAN HÀNH MỚI</w:t>
      </w:r>
    </w:p>
    <w:tbl>
      <w:tblPr>
        <w:tblStyle w:val="TableGrid"/>
        <w:tblW w:w="1559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876"/>
        <w:gridCol w:w="2228"/>
        <w:gridCol w:w="1928"/>
        <w:gridCol w:w="1312"/>
        <w:gridCol w:w="1594"/>
        <w:gridCol w:w="1350"/>
        <w:gridCol w:w="1377"/>
        <w:gridCol w:w="1035"/>
        <w:gridCol w:w="1198"/>
        <w:gridCol w:w="1220"/>
        <w:gridCol w:w="1480"/>
      </w:tblGrid>
      <w:tr w:rsidR="0023740D" w:rsidRPr="00B06408" w14:paraId="388B1D80" w14:textId="77777777" w:rsidTr="00B06408">
        <w:trPr>
          <w:jc w:val="center"/>
        </w:trPr>
        <w:tc>
          <w:tcPr>
            <w:tcW w:w="87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C9D72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22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0FA9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công việc khi thực hiện TTHC</w:t>
            </w:r>
          </w:p>
        </w:tc>
        <w:tc>
          <w:tcPr>
            <w:tcW w:w="192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9C34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Các hoạt động/ cách thức thực hiện cụ thể</w:t>
            </w:r>
          </w:p>
        </w:tc>
        <w:tc>
          <w:tcPr>
            <w:tcW w:w="131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5478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Thời gian thực hiện</w:t>
            </w:r>
            <w:r w:rsidRPr="00B06408">
              <w:rPr>
                <w:rFonts w:cs="Times New Roman"/>
                <w:b/>
                <w:szCs w:val="26"/>
              </w:rPr>
              <w:br/>
              <w:t>(giờ)</w:t>
            </w:r>
          </w:p>
        </w:tc>
        <w:tc>
          <w:tcPr>
            <w:tcW w:w="159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5932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TNBQ/</w:t>
            </w:r>
            <w:r w:rsidRPr="00B06408">
              <w:rPr>
                <w:rFonts w:cs="Times New Roman"/>
                <w:b/>
                <w:szCs w:val="26"/>
              </w:rPr>
              <w:br/>
              <w:t>01 giờ làm việc</w:t>
            </w:r>
            <w:r w:rsidR="0023740D" w:rsidRPr="00B06408">
              <w:rPr>
                <w:rFonts w:cs="Times New Roman"/>
                <w:b/>
                <w:szCs w:val="26"/>
              </w:rPr>
              <w:t xml:space="preserve"> </w:t>
            </w:r>
            <w:r w:rsidRPr="00B06408">
              <w:rPr>
                <w:rFonts w:cs="Times New Roman"/>
                <w:b/>
                <w:szCs w:val="26"/>
              </w:rPr>
              <w:t>(đồng)</w:t>
            </w: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B373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chi phí thuê tư vấn,</w:t>
            </w:r>
            <w:r w:rsidRPr="00B06408">
              <w:rPr>
                <w:rFonts w:cs="Times New Roman"/>
                <w:b/>
                <w:szCs w:val="26"/>
              </w:rPr>
              <w:br/>
              <w:t>dịch vụ (đồng)</w:t>
            </w:r>
          </w:p>
        </w:tc>
        <w:tc>
          <w:tcPr>
            <w:tcW w:w="13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19F6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Mức phí, lệ phí,</w:t>
            </w:r>
            <w:r w:rsidR="0023740D" w:rsidRPr="00B06408">
              <w:rPr>
                <w:rFonts w:cs="Times New Roman"/>
                <w:b/>
                <w:szCs w:val="26"/>
              </w:rPr>
              <w:t xml:space="preserve"> </w:t>
            </w:r>
            <w:r w:rsidRPr="00B06408">
              <w:rPr>
                <w:rFonts w:cs="Times New Roman"/>
                <w:b/>
                <w:szCs w:val="26"/>
              </w:rPr>
              <w:t>chi phí khác (đồng)</w:t>
            </w:r>
          </w:p>
        </w:tc>
        <w:tc>
          <w:tcPr>
            <w:tcW w:w="10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E1B20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lần thực hiện/</w:t>
            </w:r>
            <w:r w:rsidRPr="00B06408">
              <w:rPr>
                <w:rFonts w:cs="Times New Roman"/>
                <w:b/>
                <w:szCs w:val="26"/>
              </w:rPr>
              <w:br/>
              <w:t>01 năm</w:t>
            </w:r>
          </w:p>
        </w:tc>
        <w:tc>
          <w:tcPr>
            <w:tcW w:w="119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35E2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Số lượng đối tượng</w:t>
            </w:r>
            <w:r w:rsidRPr="00B06408">
              <w:rPr>
                <w:rFonts w:cs="Times New Roman"/>
                <w:b/>
                <w:szCs w:val="26"/>
              </w:rPr>
              <w:br/>
              <w:t>tuân thủ/01 năm</w:t>
            </w:r>
          </w:p>
        </w:tc>
        <w:tc>
          <w:tcPr>
            <w:tcW w:w="12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F317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Chi phí thực hiện TTHC</w:t>
            </w:r>
            <w:r w:rsidRPr="00B06408">
              <w:rPr>
                <w:rFonts w:cs="Times New Roman"/>
                <w:b/>
                <w:szCs w:val="26"/>
              </w:rPr>
              <w:br/>
              <w:t>(đồng)</w:t>
            </w:r>
          </w:p>
        </w:tc>
        <w:tc>
          <w:tcPr>
            <w:tcW w:w="14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895E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 chi phí thực hiện TTHC/</w:t>
            </w:r>
            <w:r w:rsidRPr="00B06408">
              <w:rPr>
                <w:rFonts w:cs="Times New Roman"/>
                <w:b/>
                <w:szCs w:val="26"/>
              </w:rPr>
              <w:br/>
              <w:t>01 năm (đồng)</w:t>
            </w:r>
          </w:p>
        </w:tc>
      </w:tr>
      <w:tr w:rsidR="008D36AD" w:rsidRPr="00B06408" w14:paraId="04A057D3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F790E4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7E490D" w14:textId="77777777" w:rsidR="008D36AD" w:rsidRPr="00B06408" w:rsidRDefault="008D36AD" w:rsidP="00B06408">
            <w:pPr>
              <w:jc w:val="both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Chuẩn bị hồ sơ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C569D6" w14:textId="77777777" w:rsidR="008D36AD" w:rsidRPr="00B06408" w:rsidRDefault="008D36AD" w:rsidP="00B06408">
            <w:pPr>
              <w:rPr>
                <w:rFonts w:cs="Times New Roman"/>
                <w:b/>
                <w:szCs w:val="26"/>
              </w:rPr>
            </w:pP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7A2929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89CB62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4C3F01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19B905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DBBC5F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D67442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36E976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6.865.509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A71368" w14:textId="77777777" w:rsidR="008D36AD" w:rsidRPr="00B06408" w:rsidRDefault="008D36AD" w:rsidP="00B06408">
            <w:pPr>
              <w:jc w:val="center"/>
              <w:rPr>
                <w:rFonts w:cs="Times New Roman"/>
                <w:b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137.310.180</w:t>
            </w:r>
          </w:p>
        </w:tc>
      </w:tr>
      <w:tr w:rsidR="008D36AD" w:rsidRPr="00B06408" w14:paraId="4EC03D41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55E15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1.1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B390F6" w14:textId="77777777" w:rsidR="008D36AD" w:rsidRPr="00B06408" w:rsidRDefault="008D36AD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1:</w:t>
            </w:r>
            <w:r w:rsidRPr="00B06408">
              <w:rPr>
                <w:rFonts w:cs="Times New Roman"/>
                <w:szCs w:val="26"/>
              </w:rPr>
              <w:br/>
              <w:t>Văn bản đề nghị xác nhận dự án đầu tư đáp ứng tiêu chí thực hiện hoạt động công nghệ cao trong khu nông nghiệp ứng dụng công nghệ cao.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CD27F3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Lập hồ sơ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827569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DF18B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C3B03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4D2838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0CC33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A8CFE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3D4F2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124A7B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905.740</w:t>
            </w:r>
          </w:p>
        </w:tc>
      </w:tr>
      <w:tr w:rsidR="008D36AD" w:rsidRPr="00B06408" w14:paraId="4E0F0011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FAC818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1.2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DB26A0" w14:textId="77777777" w:rsidR="008D36AD" w:rsidRPr="00B06408" w:rsidRDefault="008D36AD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2:</w:t>
            </w:r>
            <w:r w:rsidRPr="00B06408">
              <w:rPr>
                <w:rFonts w:cs="Times New Roman"/>
                <w:szCs w:val="26"/>
              </w:rPr>
              <w:br/>
              <w:t>Tài liệu về tư cách pháp lý của nhà đầu tư (bản sao).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657CCC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In ấn, photo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71928C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0,3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0FE93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71B898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C3771B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BD497C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B8EB7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2F2BA0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13.586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A94D7F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271.720</w:t>
            </w:r>
          </w:p>
        </w:tc>
      </w:tr>
      <w:tr w:rsidR="008D36AD" w:rsidRPr="00B06408" w14:paraId="0474A664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825A7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1.3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D5CD0B" w14:textId="77777777" w:rsidR="008D36AD" w:rsidRPr="00B06408" w:rsidRDefault="008D36AD" w:rsidP="00B06408">
            <w:pPr>
              <w:jc w:val="both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3:</w:t>
            </w:r>
            <w:r w:rsidRPr="00B06408">
              <w:rPr>
                <w:rFonts w:cs="Times New Roman"/>
                <w:szCs w:val="26"/>
              </w:rPr>
              <w:br/>
              <w:t>Thuyết minh dự án đầu tư.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27E6DB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Lập hồ sơ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D01A7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150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93A52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33173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0D86B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F62B7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EE604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F0665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6.793.050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92528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135.861.000</w:t>
            </w:r>
          </w:p>
        </w:tc>
      </w:tr>
      <w:tr w:rsidR="008D36AD" w:rsidRPr="00B06408" w14:paraId="7F977793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1FF74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lastRenderedPageBreak/>
              <w:t>1.4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5E84C3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Thành phần HS 4:</w:t>
            </w:r>
            <w:r w:rsidRPr="00B06408">
              <w:rPr>
                <w:rFonts w:cs="Times New Roman"/>
                <w:szCs w:val="26"/>
              </w:rPr>
              <w:br/>
              <w:t>Tài liệu khác (bản sao) có liên quan theo yêu cầu của loại hình dự án.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17ED21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In ấn, photo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F0DEFC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0,3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A734C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A077D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22E400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91ACF0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A4645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A9CF2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13.586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7C961C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271.720</w:t>
            </w:r>
          </w:p>
        </w:tc>
      </w:tr>
      <w:tr w:rsidR="004539F0" w:rsidRPr="00B06408" w14:paraId="2470C61A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D3521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009B4F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hồ sơ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532202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Điện tử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C6763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2737C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949075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76C260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0BD00A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</w:t>
            </w: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38F084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20</w:t>
            </w: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6FCC78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041399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8D36AD" w:rsidRPr="00B06408" w14:paraId="1E8DCEB0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6C8E0B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91F120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Nộp phí, lệ phí, chi phí khác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DC03C8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Không quy định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8A017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67610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028D8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FD610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7FCDE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0A6BD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D7B99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F7052A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8D36AD" w:rsidRPr="00B06408" w14:paraId="7BC85C4A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3EF2C8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F4A904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Chuẩn bị, phục vụ việc kiểm tra, đánh giá của cơ quan có thẩm quyền (nếu có)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04C770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Chưa quy định hoạt động riêng để tính chi phí độc lập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63C40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63AD5D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FE8F7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D1C6E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C8787C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C334E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D0F4CF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4C64EB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8D36AD" w:rsidRPr="00B06408" w14:paraId="00E19669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8989A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5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73A95C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Công việc khác (nếu có)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34FD66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Không quy định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E9F6C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AC865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AA4F83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B905F7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26C978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0BE5D2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7C925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06E08E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4539F0" w:rsidRPr="00B06408" w14:paraId="76C7BEB2" w14:textId="77777777" w:rsidTr="0023740D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53E022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6</w:t>
            </w: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CA55B6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Nhận kết quả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4718DB" w14:textId="77777777" w:rsidR="004539F0" w:rsidRPr="00B06408" w:rsidRDefault="004539F0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Trực tiếp</w:t>
            </w: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917F6B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3</w:t>
            </w: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D2215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45.287</w:t>
            </w: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56991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3B086D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BF232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B3612F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A42AC1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135.861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09106C" w14:textId="77777777" w:rsidR="004539F0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szCs w:val="26"/>
              </w:rPr>
              <w:t>2.717.220</w:t>
            </w:r>
          </w:p>
        </w:tc>
      </w:tr>
      <w:tr w:rsidR="004539F0" w:rsidRPr="004539F0" w14:paraId="34D05EEB" w14:textId="77777777" w:rsidTr="00B06408">
        <w:trPr>
          <w:jc w:val="center"/>
        </w:trPr>
        <w:tc>
          <w:tcPr>
            <w:tcW w:w="8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EBAD19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2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5C7810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TỔNG</w:t>
            </w:r>
          </w:p>
        </w:tc>
        <w:tc>
          <w:tcPr>
            <w:tcW w:w="19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76F1CE" w14:textId="77777777" w:rsidR="008D36AD" w:rsidRPr="00B06408" w:rsidRDefault="008D36AD" w:rsidP="00B06408">
            <w:pPr>
              <w:rPr>
                <w:rFonts w:cs="Times New Roman"/>
                <w:szCs w:val="26"/>
              </w:rPr>
            </w:pPr>
          </w:p>
        </w:tc>
        <w:tc>
          <w:tcPr>
            <w:tcW w:w="13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27263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F185D6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A840A1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3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C42AD2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03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AB74F4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1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B2BD75" w14:textId="77777777" w:rsidR="008D36AD" w:rsidRPr="00B06408" w:rsidRDefault="008D36AD" w:rsidP="00B06408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2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1B256B" w14:textId="77777777" w:rsidR="008D36AD" w:rsidRPr="00B06408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7.137.231</w:t>
            </w:r>
          </w:p>
        </w:tc>
        <w:tc>
          <w:tcPr>
            <w:tcW w:w="1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7753A3" w14:textId="77777777" w:rsidR="008D36AD" w:rsidRPr="004539F0" w:rsidRDefault="004539F0" w:rsidP="00B06408">
            <w:pPr>
              <w:jc w:val="center"/>
              <w:rPr>
                <w:rFonts w:cs="Times New Roman"/>
                <w:szCs w:val="26"/>
              </w:rPr>
            </w:pPr>
            <w:r w:rsidRPr="00B06408">
              <w:rPr>
                <w:rFonts w:cs="Times New Roman"/>
                <w:b/>
                <w:szCs w:val="26"/>
              </w:rPr>
              <w:t>142.744.620</w:t>
            </w:r>
          </w:p>
        </w:tc>
      </w:tr>
    </w:tbl>
    <w:p w14:paraId="38D63AE2" w14:textId="77777777" w:rsidR="007805AD" w:rsidRDefault="007805AD" w:rsidP="00B06408">
      <w:pPr>
        <w:pStyle w:val="ListBullet"/>
        <w:numPr>
          <w:ilvl w:val="0"/>
          <w:numId w:val="0"/>
        </w:numPr>
        <w:ind w:left="340"/>
      </w:pPr>
    </w:p>
    <w:sectPr w:rsidR="007805AD" w:rsidSect="00DC43F0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9969438">
    <w:abstractNumId w:val="8"/>
  </w:num>
  <w:num w:numId="2" w16cid:durableId="1115176281">
    <w:abstractNumId w:val="6"/>
  </w:num>
  <w:num w:numId="3" w16cid:durableId="692456379">
    <w:abstractNumId w:val="5"/>
  </w:num>
  <w:num w:numId="4" w16cid:durableId="1622688640">
    <w:abstractNumId w:val="4"/>
  </w:num>
  <w:num w:numId="5" w16cid:durableId="1933468941">
    <w:abstractNumId w:val="7"/>
  </w:num>
  <w:num w:numId="6" w16cid:durableId="314145752">
    <w:abstractNumId w:val="3"/>
  </w:num>
  <w:num w:numId="7" w16cid:durableId="412628281">
    <w:abstractNumId w:val="2"/>
  </w:num>
  <w:num w:numId="8" w16cid:durableId="2111655831">
    <w:abstractNumId w:val="1"/>
  </w:num>
  <w:num w:numId="9" w16cid:durableId="15791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1FCD"/>
    <w:rsid w:val="0023740D"/>
    <w:rsid w:val="0029639D"/>
    <w:rsid w:val="00326F90"/>
    <w:rsid w:val="00414FEA"/>
    <w:rsid w:val="004539F0"/>
    <w:rsid w:val="00533AD7"/>
    <w:rsid w:val="005B3E85"/>
    <w:rsid w:val="006870F7"/>
    <w:rsid w:val="006D118C"/>
    <w:rsid w:val="007805AD"/>
    <w:rsid w:val="00860CE8"/>
    <w:rsid w:val="008D36AD"/>
    <w:rsid w:val="00901C90"/>
    <w:rsid w:val="00AA1D8D"/>
    <w:rsid w:val="00B06408"/>
    <w:rsid w:val="00B47730"/>
    <w:rsid w:val="00CB0664"/>
    <w:rsid w:val="00DC43F0"/>
    <w:rsid w:val="00E013BD"/>
    <w:rsid w:val="00ED6E7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AD43120"/>
  <w14:defaultImageDpi w14:val="300"/>
  <w15:docId w15:val="{788AF430-D1BF-46D3-B4ED-932F9455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0BA379-95DA-46D2-A5F0-F216395C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Trần Cường</cp:lastModifiedBy>
  <cp:revision>13</cp:revision>
  <dcterms:created xsi:type="dcterms:W3CDTF">2013-12-23T23:15:00Z</dcterms:created>
  <dcterms:modified xsi:type="dcterms:W3CDTF">2026-04-09T02:57:00Z</dcterms:modified>
  <cp:category/>
</cp:coreProperties>
</file>